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2E5B9" w14:textId="680B48A8" w:rsidR="009A12A4" w:rsidRDefault="00AE5B52" w:rsidP="00300FD8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2025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Yılı </w:t>
      </w:r>
      <w:r>
        <w:rPr>
          <w:rFonts w:ascii="Times New Roman" w:hAnsi="Times New Roman" w:cs="Times New Roman"/>
          <w:sz w:val="20"/>
          <w:szCs w:val="20"/>
          <w:lang w:val="tr-TR"/>
        </w:rPr>
        <w:t xml:space="preserve">Yeşil Gelecek </w:t>
      </w:r>
      <w:r w:rsidR="009A12A4">
        <w:rPr>
          <w:rFonts w:ascii="Times New Roman" w:hAnsi="Times New Roman" w:cs="Times New Roman"/>
          <w:sz w:val="20"/>
          <w:szCs w:val="20"/>
          <w:lang w:val="tr-TR"/>
        </w:rPr>
        <w:t xml:space="preserve">Hızlandırıcı </w:t>
      </w:r>
      <w:r w:rsidR="00300FD8" w:rsidRPr="00B03EA7">
        <w:rPr>
          <w:rFonts w:ascii="Times New Roman" w:hAnsi="Times New Roman" w:cs="Times New Roman"/>
          <w:sz w:val="20"/>
          <w:szCs w:val="20"/>
          <w:lang w:val="tr-TR"/>
        </w:rPr>
        <w:t>Mali Destek Programı kapsamında değerlendirme aşamasında aşağıdaki koşulları sağlayan başvuru sahiplerine değerlendirme aşamasında ek puan</w:t>
      </w:r>
      <w:r w:rsidR="00220B54">
        <w:rPr>
          <w:rFonts w:ascii="Times New Roman" w:hAnsi="Times New Roman" w:cs="Times New Roman"/>
          <w:sz w:val="20"/>
          <w:szCs w:val="20"/>
          <w:lang w:val="tr-TR"/>
        </w:rPr>
        <w:t xml:space="preserve"> verilmiştir</w:t>
      </w:r>
      <w:r w:rsidR="009A12A4">
        <w:rPr>
          <w:rFonts w:ascii="Times New Roman" w:hAnsi="Times New Roman" w:cs="Times New Roman"/>
          <w:sz w:val="20"/>
          <w:szCs w:val="20"/>
          <w:lang w:val="tr-TR"/>
        </w:rPr>
        <w:t>:</w:t>
      </w:r>
    </w:p>
    <w:p w14:paraId="74B37399" w14:textId="07C9EDC8" w:rsidR="009A12A4" w:rsidRPr="009A12A4" w:rsidRDefault="009A12A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9A12A4">
        <w:rPr>
          <w:rFonts w:ascii="Times New Roman" w:hAnsi="Times New Roman" w:cs="Times New Roman"/>
          <w:sz w:val="20"/>
          <w:szCs w:val="20"/>
          <w:lang w:val="tr-TR"/>
        </w:rPr>
        <w:t xml:space="preserve">Kadınlar/gençler tarafından yönetilen </w:t>
      </w:r>
      <w:r w:rsidR="00FC57BB">
        <w:rPr>
          <w:rFonts w:ascii="Times New Roman" w:hAnsi="Times New Roman" w:cs="Times New Roman"/>
          <w:sz w:val="20"/>
          <w:szCs w:val="20"/>
          <w:lang w:val="tr-TR"/>
        </w:rPr>
        <w:t>kooperatifler</w:t>
      </w:r>
      <w:r w:rsidRPr="009A12A4">
        <w:rPr>
          <w:rFonts w:ascii="Times New Roman" w:hAnsi="Times New Roman" w:cs="Times New Roman"/>
          <w:sz w:val="20"/>
          <w:szCs w:val="20"/>
          <w:lang w:val="tr-TR"/>
        </w:rPr>
        <w:t>,</w:t>
      </w:r>
    </w:p>
    <w:p w14:paraId="23669FBB" w14:textId="68D05B37" w:rsidR="009A12A4" w:rsidRDefault="00FC57BB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>Üyelerinin</w:t>
      </w:r>
      <w:r w:rsidR="009A12A4" w:rsidRPr="009A12A4">
        <w:rPr>
          <w:rFonts w:ascii="Times New Roman" w:hAnsi="Times New Roman" w:cs="Times New Roman"/>
          <w:sz w:val="20"/>
          <w:szCs w:val="20"/>
          <w:lang w:val="tr-TR"/>
        </w:rPr>
        <w:t xml:space="preserve"> %50'sinden fazlası kadın/genç olan </w:t>
      </w:r>
      <w:r>
        <w:rPr>
          <w:rFonts w:ascii="Times New Roman" w:hAnsi="Times New Roman" w:cs="Times New Roman"/>
          <w:sz w:val="20"/>
          <w:szCs w:val="20"/>
          <w:lang w:val="tr-TR"/>
        </w:rPr>
        <w:t>kooperatifler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,</w:t>
      </w:r>
    </w:p>
    <w:p w14:paraId="330A992F" w14:textId="3128237C" w:rsidR="001E13FF" w:rsidRDefault="001E13FF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 xml:space="preserve">Kırılgan grupların istihdamını öngören </w:t>
      </w:r>
      <w:r w:rsidR="00FC57BB">
        <w:rPr>
          <w:rFonts w:ascii="Times New Roman" w:hAnsi="Times New Roman" w:cs="Times New Roman"/>
          <w:sz w:val="20"/>
          <w:szCs w:val="20"/>
          <w:lang w:val="tr-TR"/>
        </w:rPr>
        <w:t>kooperatifler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,</w:t>
      </w:r>
    </w:p>
    <w:p w14:paraId="38A36828" w14:textId="30E27720" w:rsidR="00674A34" w:rsidRPr="009A12A4" w:rsidRDefault="00674A34" w:rsidP="009A12A4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>
        <w:rPr>
          <w:rFonts w:ascii="Times New Roman" w:hAnsi="Times New Roman" w:cs="Times New Roman"/>
          <w:sz w:val="20"/>
          <w:szCs w:val="20"/>
          <w:lang w:val="tr-TR"/>
        </w:rPr>
        <w:t xml:space="preserve">Aynı uygunluk koşullarına tabi </w:t>
      </w:r>
      <w:r w:rsidR="00FC57BB">
        <w:rPr>
          <w:rFonts w:ascii="Times New Roman" w:hAnsi="Times New Roman" w:cs="Times New Roman"/>
          <w:sz w:val="20"/>
          <w:szCs w:val="20"/>
          <w:lang w:val="tr-TR"/>
        </w:rPr>
        <w:t>kooperatiflerle</w:t>
      </w:r>
      <w:r>
        <w:rPr>
          <w:rFonts w:ascii="Times New Roman" w:hAnsi="Times New Roman" w:cs="Times New Roman"/>
          <w:sz w:val="20"/>
          <w:szCs w:val="20"/>
          <w:lang w:val="tr-TR"/>
        </w:rPr>
        <w:t xml:space="preserve"> ortak yapılan başvurular</w:t>
      </w:r>
      <w:r w:rsidR="00FF34AA">
        <w:rPr>
          <w:rFonts w:ascii="Times New Roman" w:hAnsi="Times New Roman" w:cs="Times New Roman"/>
          <w:sz w:val="20"/>
          <w:szCs w:val="20"/>
          <w:lang w:val="tr-TR"/>
        </w:rPr>
        <w:t>.</w:t>
      </w:r>
    </w:p>
    <w:p w14:paraId="6FDF9654" w14:textId="77777777" w:rsidR="00AD0FF7" w:rsidRPr="004F0AE2" w:rsidRDefault="00300FD8" w:rsidP="00300FD8">
      <w:pPr>
        <w:jc w:val="both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="004F0AE2" w:rsidRPr="004F0AE2">
        <w:rPr>
          <w:rFonts w:ascii="Times New Roman" w:hAnsi="Times New Roman" w:cs="Times New Roman"/>
          <w:b/>
          <w:sz w:val="20"/>
          <w:szCs w:val="20"/>
          <w:lang w:val="tr-TR"/>
        </w:rPr>
        <w:t>Bu aşama</w:t>
      </w:r>
      <w:r w:rsidR="004F0AE2">
        <w:rPr>
          <w:rFonts w:ascii="Times New Roman" w:hAnsi="Times New Roman" w:cs="Times New Roman"/>
          <w:b/>
          <w:sz w:val="20"/>
          <w:szCs w:val="20"/>
          <w:lang w:val="tr-TR"/>
        </w:rPr>
        <w:t>d</w:t>
      </w:r>
      <w:r w:rsidR="004F0AE2" w:rsidRPr="004F0AE2">
        <w:rPr>
          <w:rFonts w:ascii="Times New Roman" w:hAnsi="Times New Roman" w:cs="Times New Roman"/>
          <w:b/>
          <w:sz w:val="20"/>
          <w:szCs w:val="20"/>
          <w:lang w:val="tr-TR"/>
        </w:rPr>
        <w:t>a kasıtlı olarak yanlış beyanda bulunan başvuru sahiplerinin destek sözleşmeleri iptal edilerek, gerekli hukuki süreçler başlatılacaktır.</w:t>
      </w:r>
    </w:p>
    <w:p w14:paraId="6F96FF83" w14:textId="77777777" w:rsidR="00F14249" w:rsidRPr="008D718C" w:rsidRDefault="00F14249" w:rsidP="00F14249">
      <w:pPr>
        <w:keepLines/>
        <w:widowControl w:val="0"/>
        <w:adjustRightInd w:val="0"/>
        <w:spacing w:after="0" w:line="0" w:lineRule="atLeast"/>
        <w:jc w:val="both"/>
        <w:textAlignment w:val="baseline"/>
        <w:rPr>
          <w:rFonts w:cs="Times New Roman"/>
          <w:b/>
          <w:color w:val="FF0000"/>
          <w:lang w:val="tr-TR"/>
        </w:rPr>
      </w:pPr>
      <w:r w:rsidRPr="008D718C">
        <w:rPr>
          <w:rFonts w:cs="Times New Roman"/>
          <w:b/>
          <w:color w:val="FF0000"/>
          <w:lang w:val="tr-TR"/>
        </w:rPr>
        <w:t xml:space="preserve">Varsa her bir proje ortağı için bu doküman </w:t>
      </w:r>
      <w:r w:rsidR="00961B8E">
        <w:rPr>
          <w:rFonts w:cs="Times New Roman"/>
          <w:b/>
          <w:color w:val="FF0000"/>
          <w:lang w:val="tr-TR"/>
        </w:rPr>
        <w:t xml:space="preserve">ayrı ayrı </w:t>
      </w:r>
      <w:r w:rsidRPr="008D718C">
        <w:rPr>
          <w:rFonts w:cs="Times New Roman"/>
          <w:b/>
          <w:color w:val="FF0000"/>
          <w:lang w:val="tr-TR"/>
        </w:rPr>
        <w:t>doldurulmalıdır.</w:t>
      </w:r>
    </w:p>
    <w:p w14:paraId="0ED52D1E" w14:textId="77777777" w:rsidR="00366B57" w:rsidRDefault="00366B57">
      <w:pPr>
        <w:rPr>
          <w:rFonts w:ascii="Times New Roman" w:hAnsi="Times New Roman" w:cs="Times New Roman"/>
          <w:b/>
          <w:lang w:val="tr-TR"/>
        </w:rPr>
      </w:pPr>
    </w:p>
    <w:p w14:paraId="23309A5D" w14:textId="3369093D" w:rsidR="00356279" w:rsidRDefault="00FC57BB">
      <w:pPr>
        <w:rPr>
          <w:rFonts w:ascii="Times New Roman" w:hAnsi="Times New Roman" w:cs="Times New Roman"/>
          <w:b/>
          <w:highlight w:val="yellow"/>
          <w:lang w:val="tr-TR"/>
        </w:rPr>
      </w:pPr>
      <w:r>
        <w:rPr>
          <w:rFonts w:ascii="Times New Roman" w:hAnsi="Times New Roman" w:cs="Times New Roman"/>
          <w:b/>
          <w:lang w:val="tr-TR"/>
        </w:rPr>
        <w:t>Kurum/Kuruluş</w:t>
      </w:r>
      <w:r w:rsidR="00D764B2" w:rsidRPr="008649BE">
        <w:rPr>
          <w:rFonts w:ascii="Times New Roman" w:hAnsi="Times New Roman" w:cs="Times New Roman"/>
          <w:b/>
          <w:lang w:val="tr-TR"/>
        </w:rPr>
        <w:t xml:space="preserve"> Unvanı:</w:t>
      </w:r>
      <w:r w:rsidR="009C6900">
        <w:rPr>
          <w:rFonts w:ascii="Times New Roman" w:hAnsi="Times New Roman" w:cs="Times New Roman"/>
          <w:b/>
          <w:lang w:val="tr-TR"/>
        </w:rPr>
        <w:t xml:space="preserve"> </w:t>
      </w:r>
      <w:r w:rsidR="009C6900" w:rsidRPr="00366B57">
        <w:rPr>
          <w:rFonts w:ascii="Times New Roman" w:hAnsi="Times New Roman" w:cs="Times New Roman"/>
          <w:b/>
          <w:highlight w:val="yellow"/>
          <w:lang w:val="tr-TR"/>
        </w:rPr>
        <w:t>&lt;</w:t>
      </w:r>
      <w:r>
        <w:rPr>
          <w:rFonts w:ascii="Times New Roman" w:hAnsi="Times New Roman" w:cs="Times New Roman"/>
          <w:b/>
          <w:highlight w:val="yellow"/>
          <w:lang w:val="tr-TR"/>
        </w:rPr>
        <w:t>Kooperatif</w:t>
      </w:r>
      <w:r w:rsidR="009C6900">
        <w:rPr>
          <w:rFonts w:ascii="Times New Roman" w:hAnsi="Times New Roman" w:cs="Times New Roman"/>
          <w:b/>
          <w:highlight w:val="yellow"/>
          <w:lang w:val="tr-TR"/>
        </w:rPr>
        <w:t xml:space="preserve"> Adı</w:t>
      </w:r>
      <w:r w:rsidR="009C6900" w:rsidRPr="00366B57">
        <w:rPr>
          <w:rFonts w:ascii="Times New Roman" w:hAnsi="Times New Roman" w:cs="Times New Roman"/>
          <w:b/>
          <w:highlight w:val="yellow"/>
          <w:lang w:val="tr-TR"/>
        </w:rPr>
        <w:t>&gt;</w:t>
      </w:r>
    </w:p>
    <w:p w14:paraId="1A9E99AF" w14:textId="392BC1CF" w:rsidR="00B34A18" w:rsidRDefault="00B34A18">
      <w:pPr>
        <w:rPr>
          <w:rFonts w:ascii="Times New Roman" w:hAnsi="Times New Roman" w:cs="Times New Roman"/>
          <w:b/>
          <w:lang w:val="tr-TR"/>
        </w:rPr>
      </w:pPr>
      <w:r w:rsidRPr="00B34A18">
        <w:rPr>
          <w:rFonts w:ascii="Times New Roman" w:hAnsi="Times New Roman" w:cs="Times New Roman"/>
          <w:b/>
          <w:lang w:val="tr-TR"/>
        </w:rPr>
        <w:t>Kurum/Kuruluş</w:t>
      </w:r>
      <w:r w:rsidR="00FC57BB">
        <w:rPr>
          <w:rFonts w:ascii="Times New Roman" w:hAnsi="Times New Roman" w:cs="Times New Roman"/>
          <w:b/>
          <w:lang w:val="tr-TR"/>
        </w:rPr>
        <w:t xml:space="preserve"> </w:t>
      </w:r>
      <w:r>
        <w:rPr>
          <w:rFonts w:ascii="Times New Roman" w:hAnsi="Times New Roman" w:cs="Times New Roman"/>
          <w:b/>
          <w:lang w:val="tr-TR"/>
        </w:rPr>
        <w:t xml:space="preserve">Sınıfı: </w:t>
      </w:r>
      <w:r w:rsidRPr="00C87027">
        <w:rPr>
          <w:rFonts w:ascii="Times New Roman" w:hAnsi="Times New Roman" w:cs="Times New Roman"/>
          <w:b/>
          <w:highlight w:val="yellow"/>
          <w:lang w:val="tr-TR"/>
        </w:rPr>
        <w:t>&lt;</w:t>
      </w:r>
      <w:proofErr w:type="gramStart"/>
      <w:r w:rsidR="00FC57BB">
        <w:rPr>
          <w:rFonts w:ascii="Times New Roman" w:hAnsi="Times New Roman" w:cs="Times New Roman"/>
          <w:b/>
          <w:highlight w:val="yellow"/>
          <w:lang w:val="tr-TR"/>
        </w:rPr>
        <w:t>……….</w:t>
      </w:r>
      <w:proofErr w:type="gramEnd"/>
      <w:r w:rsidRPr="00C87027">
        <w:rPr>
          <w:rFonts w:ascii="Times New Roman" w:hAnsi="Times New Roman" w:cs="Times New Roman"/>
          <w:b/>
          <w:highlight w:val="yellow"/>
          <w:shd w:val="clear" w:color="auto" w:fill="00B050"/>
          <w:lang w:val="tr-TR"/>
        </w:rPr>
        <w:t>&gt;</w:t>
      </w:r>
    </w:p>
    <w:p w14:paraId="66C19D07" w14:textId="2BB3AB88" w:rsidR="00B34A18" w:rsidRPr="00B34A18" w:rsidRDefault="00FC57BB" w:rsidP="00B34A18">
      <w:pPr>
        <w:spacing w:after="0" w:line="240" w:lineRule="auto"/>
        <w:rPr>
          <w:rFonts w:ascii="Times New Roman" w:hAnsi="Times New Roman" w:cs="Times New Roman"/>
          <w:i/>
          <w:lang w:val="tr-TR"/>
        </w:rPr>
      </w:pPr>
      <w:r>
        <w:rPr>
          <w:rFonts w:ascii="Times New Roman" w:hAnsi="Times New Roman" w:cs="Times New Roman"/>
          <w:i/>
          <w:lang w:val="tr-TR"/>
        </w:rPr>
        <w:t xml:space="preserve"> </w:t>
      </w:r>
    </w:p>
    <w:p w14:paraId="42CBC22B" w14:textId="77777777" w:rsidR="00B34A18" w:rsidRPr="00B34A18" w:rsidRDefault="00B34A18" w:rsidP="00B34A18">
      <w:pPr>
        <w:spacing w:after="0" w:line="240" w:lineRule="auto"/>
        <w:rPr>
          <w:rFonts w:ascii="Times New Roman" w:hAnsi="Times New Roman" w:cs="Times New Roman"/>
          <w:lang w:val="tr-TR"/>
        </w:rPr>
      </w:pPr>
    </w:p>
    <w:p w14:paraId="1DE4C384" w14:textId="15E47336" w:rsidR="00356279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Aşağıda, </w:t>
      </w:r>
      <w:r w:rsidR="00E21618">
        <w:rPr>
          <w:rFonts w:ascii="Times New Roman" w:hAnsi="Times New Roman" w:cs="Times New Roman"/>
          <w:b/>
          <w:lang w:val="tr-TR"/>
        </w:rPr>
        <w:t>2025</w:t>
      </w:r>
      <w:r w:rsidR="00366B57" w:rsidRPr="00366B57">
        <w:rPr>
          <w:rFonts w:ascii="Times New Roman" w:hAnsi="Times New Roman" w:cs="Times New Roman"/>
          <w:b/>
          <w:lang w:val="tr-TR"/>
        </w:rPr>
        <w:t xml:space="preserve"> Yılı </w:t>
      </w:r>
      <w:r w:rsidR="00E21618">
        <w:rPr>
          <w:rFonts w:ascii="Times New Roman" w:hAnsi="Times New Roman" w:cs="Times New Roman"/>
          <w:b/>
          <w:lang w:val="tr-TR"/>
        </w:rPr>
        <w:t>Yeşil Gelecek</w:t>
      </w:r>
      <w:r w:rsidR="00366B57" w:rsidRPr="00366B57">
        <w:rPr>
          <w:rFonts w:ascii="Times New Roman" w:hAnsi="Times New Roman" w:cs="Times New Roman"/>
          <w:b/>
          <w:lang w:val="tr-TR"/>
        </w:rPr>
        <w:t xml:space="preserve"> Hızlandırıcı Mali Destek Programı</w:t>
      </w:r>
      <w:r w:rsidR="009A12A4">
        <w:rPr>
          <w:rFonts w:ascii="Times New Roman" w:hAnsi="Times New Roman" w:cs="Times New Roman"/>
          <w:b/>
          <w:lang w:val="tr-TR"/>
        </w:rPr>
        <w:t>na</w:t>
      </w:r>
      <w:r w:rsidR="00D764B2" w:rsidRPr="006F3BFB">
        <w:rPr>
          <w:rFonts w:ascii="Times New Roman" w:hAnsi="Times New Roman" w:cs="Times New Roman"/>
          <w:lang w:val="tr-TR"/>
        </w:rPr>
        <w:t xml:space="preserve"> </w:t>
      </w:r>
      <w:r w:rsidRPr="006F3BFB">
        <w:rPr>
          <w:rFonts w:ascii="Times New Roman" w:hAnsi="Times New Roman" w:cs="Times New Roman"/>
          <w:lang w:val="tr-TR"/>
        </w:rPr>
        <w:t>başv</w:t>
      </w:r>
      <w:r w:rsidR="002D2C04">
        <w:rPr>
          <w:rFonts w:ascii="Times New Roman" w:hAnsi="Times New Roman" w:cs="Times New Roman"/>
          <w:lang w:val="tr-TR"/>
        </w:rPr>
        <w:t xml:space="preserve">uru tarihi itibarıyla </w:t>
      </w:r>
      <w:r w:rsidR="00FC57BB">
        <w:rPr>
          <w:rFonts w:ascii="Times New Roman" w:hAnsi="Times New Roman" w:cs="Times New Roman"/>
          <w:lang w:val="tr-TR"/>
        </w:rPr>
        <w:t>kooperatif yapısı</w:t>
      </w:r>
      <w:r w:rsidR="00746085">
        <w:rPr>
          <w:rFonts w:ascii="Times New Roman" w:hAnsi="Times New Roman" w:cs="Times New Roman"/>
          <w:lang w:val="tr-TR"/>
        </w:rPr>
        <w:t>, yönetim kadrosu ve çalışanlarına ait</w:t>
      </w:r>
      <w:r w:rsidRPr="006F3BFB">
        <w:rPr>
          <w:rFonts w:ascii="Times New Roman" w:hAnsi="Times New Roman" w:cs="Times New Roman"/>
          <w:lang w:val="tr-TR"/>
        </w:rPr>
        <w:t xml:space="preserve"> yaş ve cinsiyet bilgilerine göre sayısal dökümü yer almaktadır:</w:t>
      </w:r>
    </w:p>
    <w:p w14:paraId="6C2D54E6" w14:textId="716BE782" w:rsidR="00746085" w:rsidRPr="00746085" w:rsidRDefault="00FC57BB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Kooperatif</w:t>
      </w:r>
      <w:r w:rsidR="00674A34">
        <w:rPr>
          <w:rFonts w:ascii="Times New Roman" w:hAnsi="Times New Roman" w:cs="Times New Roman"/>
          <w:b/>
          <w:lang w:val="tr-TR"/>
        </w:rPr>
        <w:t xml:space="preserve"> Ortak(</w:t>
      </w:r>
      <w:proofErr w:type="spellStart"/>
      <w:r w:rsidR="00674A34">
        <w:rPr>
          <w:rFonts w:ascii="Times New Roman" w:hAnsi="Times New Roman" w:cs="Times New Roman"/>
          <w:b/>
          <w:lang w:val="tr-TR"/>
        </w:rPr>
        <w:t>lar</w:t>
      </w:r>
      <w:proofErr w:type="spellEnd"/>
      <w:r w:rsidR="00674A34">
        <w:rPr>
          <w:rFonts w:ascii="Times New Roman" w:hAnsi="Times New Roman" w:cs="Times New Roman"/>
          <w:b/>
          <w:lang w:val="tr-TR"/>
        </w:rPr>
        <w:t>)</w:t>
      </w:r>
      <w:r w:rsidR="009A12A4">
        <w:rPr>
          <w:rFonts w:ascii="Times New Roman" w:hAnsi="Times New Roman" w:cs="Times New Roman"/>
          <w:b/>
          <w:lang w:val="tr-TR"/>
        </w:rPr>
        <w:t xml:space="preserve"> </w:t>
      </w:r>
      <w:r w:rsidR="00B54DFE">
        <w:rPr>
          <w:rFonts w:ascii="Times New Roman" w:hAnsi="Times New Roman" w:cs="Times New Roman"/>
          <w:b/>
          <w:lang w:val="tr-TR"/>
        </w:rPr>
        <w:t>Bilgiler</w:t>
      </w:r>
      <w:r w:rsidR="00674A34">
        <w:rPr>
          <w:rFonts w:ascii="Times New Roman" w:hAnsi="Times New Roman" w:cs="Times New Roman"/>
          <w:b/>
          <w:lang w:val="tr-TR"/>
        </w:rPr>
        <w:t>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8"/>
        <w:gridCol w:w="2809"/>
        <w:gridCol w:w="2783"/>
      </w:tblGrid>
      <w:tr w:rsidR="00746085" w:rsidRPr="006F3BFB" w14:paraId="4B410992" w14:textId="77777777" w:rsidTr="00746085">
        <w:tc>
          <w:tcPr>
            <w:tcW w:w="3038" w:type="dxa"/>
          </w:tcPr>
          <w:p w14:paraId="221EF35E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2809" w:type="dxa"/>
          </w:tcPr>
          <w:p w14:paraId="186B21B6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783" w:type="dxa"/>
          </w:tcPr>
          <w:p w14:paraId="60F8FE4F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4D64CB3C" w14:textId="77777777" w:rsidTr="00746085">
        <w:tc>
          <w:tcPr>
            <w:tcW w:w="3038" w:type="dxa"/>
          </w:tcPr>
          <w:p w14:paraId="1918FCF5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6EAD117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00836FC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1F6739E0" w14:textId="77777777" w:rsidTr="00746085">
        <w:tc>
          <w:tcPr>
            <w:tcW w:w="3038" w:type="dxa"/>
          </w:tcPr>
          <w:p w14:paraId="2ED5ACB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809" w:type="dxa"/>
          </w:tcPr>
          <w:p w14:paraId="5650C23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783" w:type="dxa"/>
          </w:tcPr>
          <w:p w14:paraId="7336FBCF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5623FBA6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3D79EEC4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Yöneticilere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99"/>
        <w:gridCol w:w="1966"/>
        <w:gridCol w:w="2179"/>
        <w:gridCol w:w="2186"/>
      </w:tblGrid>
      <w:tr w:rsidR="00746085" w:rsidRPr="006F3BFB" w14:paraId="608B923D" w14:textId="77777777" w:rsidTr="00746085">
        <w:tc>
          <w:tcPr>
            <w:tcW w:w="2299" w:type="dxa"/>
          </w:tcPr>
          <w:p w14:paraId="09C9986B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Ad –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Soyad</w:t>
            </w:r>
            <w:proofErr w:type="spellEnd"/>
            <w:r>
              <w:rPr>
                <w:rFonts w:ascii="Times New Roman" w:hAnsi="Times New Roman" w:cs="Times New Roman"/>
                <w:lang w:val="tr-TR"/>
              </w:rPr>
              <w:t xml:space="preserve"> </w:t>
            </w:r>
          </w:p>
        </w:tc>
        <w:tc>
          <w:tcPr>
            <w:tcW w:w="1966" w:type="dxa"/>
          </w:tcPr>
          <w:p w14:paraId="15E8F1BA" w14:textId="77777777" w:rsidR="00746085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 xml:space="preserve">Görev/ </w:t>
            </w:r>
            <w:proofErr w:type="spellStart"/>
            <w:r>
              <w:rPr>
                <w:rFonts w:ascii="Times New Roman" w:hAnsi="Times New Roman" w:cs="Times New Roman"/>
                <w:lang w:val="tr-TR"/>
              </w:rPr>
              <w:t>Ünvan</w:t>
            </w:r>
            <w:proofErr w:type="spellEnd"/>
          </w:p>
        </w:tc>
        <w:tc>
          <w:tcPr>
            <w:tcW w:w="2179" w:type="dxa"/>
          </w:tcPr>
          <w:p w14:paraId="248E3088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Doğum Tarihi</w:t>
            </w:r>
          </w:p>
        </w:tc>
        <w:tc>
          <w:tcPr>
            <w:tcW w:w="2186" w:type="dxa"/>
          </w:tcPr>
          <w:p w14:paraId="7DE8A193" w14:textId="77777777" w:rsidR="00746085" w:rsidRPr="006F3BFB" w:rsidRDefault="00746085" w:rsidP="00CD2E6A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Cinsiyet</w:t>
            </w:r>
          </w:p>
        </w:tc>
      </w:tr>
      <w:tr w:rsidR="00746085" w:rsidRPr="006F3BFB" w14:paraId="2F960058" w14:textId="77777777" w:rsidTr="00746085">
        <w:tc>
          <w:tcPr>
            <w:tcW w:w="2299" w:type="dxa"/>
          </w:tcPr>
          <w:p w14:paraId="65762884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00FD418C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0EC8596D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371B5B9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746085" w:rsidRPr="006F3BFB" w14:paraId="5CC82C91" w14:textId="77777777" w:rsidTr="00746085">
        <w:tc>
          <w:tcPr>
            <w:tcW w:w="2299" w:type="dxa"/>
          </w:tcPr>
          <w:p w14:paraId="28980696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66" w:type="dxa"/>
          </w:tcPr>
          <w:p w14:paraId="6B41816E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79" w:type="dxa"/>
          </w:tcPr>
          <w:p w14:paraId="4B0F4A1A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2186" w:type="dxa"/>
          </w:tcPr>
          <w:p w14:paraId="249AAC13" w14:textId="77777777" w:rsidR="00746085" w:rsidRPr="006F3BFB" w:rsidRDefault="00746085" w:rsidP="00FE208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0662A473" w14:textId="77777777" w:rsidR="00AD0FF7" w:rsidRDefault="00AD0FF7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114B873A" w14:textId="77777777" w:rsidR="00746085" w:rsidRPr="00746085" w:rsidRDefault="00B54DFE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t>Çalışanlara Ait Bilgiler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356279" w:rsidRPr="006F3BFB" w14:paraId="14912E9F" w14:textId="77777777" w:rsidTr="00746085">
        <w:tc>
          <w:tcPr>
            <w:tcW w:w="4315" w:type="dxa"/>
          </w:tcPr>
          <w:p w14:paraId="198F7F6F" w14:textId="77777777" w:rsidR="00356279" w:rsidRPr="0081242C" w:rsidRDefault="008649BE" w:rsidP="00CD2E6A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Toplam Çalışan Sayısı</w:t>
            </w:r>
          </w:p>
        </w:tc>
        <w:tc>
          <w:tcPr>
            <w:tcW w:w="4315" w:type="dxa"/>
          </w:tcPr>
          <w:p w14:paraId="3118841E" w14:textId="77777777" w:rsidR="00356279" w:rsidRPr="006F3BFB" w:rsidRDefault="00356279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2EE871C8" w14:textId="77777777" w:rsidTr="00746085">
        <w:tc>
          <w:tcPr>
            <w:tcW w:w="4315" w:type="dxa"/>
          </w:tcPr>
          <w:p w14:paraId="20B63453" w14:textId="77777777" w:rsidR="00356279" w:rsidRPr="0081242C" w:rsidRDefault="008649BE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Kadın Çalışan Sayısı</w:t>
            </w:r>
          </w:p>
        </w:tc>
        <w:tc>
          <w:tcPr>
            <w:tcW w:w="4315" w:type="dxa"/>
          </w:tcPr>
          <w:p w14:paraId="09020E3A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6FF8589C" w14:textId="77777777" w:rsidTr="00746085">
        <w:tc>
          <w:tcPr>
            <w:tcW w:w="4315" w:type="dxa"/>
          </w:tcPr>
          <w:p w14:paraId="2661CDAA" w14:textId="77777777"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Çalışan Sayısı</w:t>
            </w:r>
          </w:p>
        </w:tc>
        <w:tc>
          <w:tcPr>
            <w:tcW w:w="4315" w:type="dxa"/>
          </w:tcPr>
          <w:p w14:paraId="111BBB97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356279" w:rsidRPr="006F3BFB" w14:paraId="1E5EAD97" w14:textId="77777777" w:rsidTr="00746085">
        <w:tc>
          <w:tcPr>
            <w:tcW w:w="4315" w:type="dxa"/>
          </w:tcPr>
          <w:p w14:paraId="256C40D3" w14:textId="77777777" w:rsidR="00356279" w:rsidRPr="0081242C" w:rsidRDefault="0081242C">
            <w:pPr>
              <w:rPr>
                <w:rFonts w:ascii="Times New Roman" w:hAnsi="Times New Roman" w:cs="Times New Roman"/>
                <w:lang w:val="tr-TR"/>
              </w:rPr>
            </w:pPr>
            <w:r w:rsidRPr="0081242C">
              <w:rPr>
                <w:rFonts w:ascii="Times New Roman" w:hAnsi="Times New Roman" w:cs="Times New Roman"/>
                <w:lang w:val="tr-TR"/>
              </w:rPr>
              <w:t>35</w:t>
            </w:r>
            <w:r w:rsidR="008649BE" w:rsidRPr="0081242C">
              <w:rPr>
                <w:rFonts w:ascii="Times New Roman" w:hAnsi="Times New Roman" w:cs="Times New Roman"/>
                <w:lang w:val="tr-TR"/>
              </w:rPr>
              <w:t xml:space="preserve"> Yaş Altı Kadın Çalışan</w:t>
            </w:r>
          </w:p>
        </w:tc>
        <w:tc>
          <w:tcPr>
            <w:tcW w:w="4315" w:type="dxa"/>
          </w:tcPr>
          <w:p w14:paraId="44FFA4B6" w14:textId="77777777" w:rsidR="00356279" w:rsidRPr="006F3BFB" w:rsidRDefault="00356279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31363AAB" w14:textId="77777777" w:rsidR="001E13FF" w:rsidRDefault="001E13FF" w:rsidP="00405DA9">
      <w:pPr>
        <w:spacing w:after="0"/>
        <w:jc w:val="both"/>
        <w:rPr>
          <w:rFonts w:ascii="Times New Roman" w:hAnsi="Times New Roman" w:cs="Times New Roman"/>
          <w:lang w:val="tr-TR"/>
        </w:rPr>
      </w:pPr>
    </w:p>
    <w:p w14:paraId="3773568E" w14:textId="77777777" w:rsidR="00AE5B52" w:rsidRDefault="00AE5B52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6216A307" w14:textId="77777777" w:rsidR="00AE5B52" w:rsidRDefault="00AE5B52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</w:p>
    <w:p w14:paraId="08759089" w14:textId="5ECC639F" w:rsidR="001E13FF" w:rsidRPr="00746085" w:rsidRDefault="001E13FF" w:rsidP="00CD2E6A">
      <w:pPr>
        <w:spacing w:after="0"/>
        <w:jc w:val="both"/>
        <w:rPr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lastRenderedPageBreak/>
        <w:t>Planlanan Yeni İstihdam Bilgileri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E13FF" w:rsidRPr="006F3BFB" w14:paraId="02C243C7" w14:textId="77777777" w:rsidTr="00500E6D">
        <w:tc>
          <w:tcPr>
            <w:tcW w:w="4315" w:type="dxa"/>
          </w:tcPr>
          <w:p w14:paraId="21368627" w14:textId="77777777" w:rsidR="001E13FF" w:rsidRPr="0081242C" w:rsidRDefault="001E13FF" w:rsidP="00781281">
            <w:pPr>
              <w:rPr>
                <w:rFonts w:ascii="Times New Roman" w:hAnsi="Times New Roman" w:cs="Times New Roman"/>
                <w:lang w:val="tr-TR"/>
              </w:rPr>
            </w:pPr>
            <w:r>
              <w:rPr>
                <w:rFonts w:ascii="Times New Roman" w:hAnsi="Times New Roman" w:cs="Times New Roman"/>
                <w:lang w:val="tr-TR"/>
              </w:rPr>
              <w:t>Proje Tamamlanana Kadar İstihdam Edilecek</w:t>
            </w:r>
            <w:r w:rsidR="00781281">
              <w:rPr>
                <w:rFonts w:ascii="Times New Roman" w:hAnsi="Times New Roman" w:cs="Times New Roman"/>
                <w:lang w:val="tr-TR"/>
              </w:rPr>
              <w:t>,</w:t>
            </w:r>
            <w:r>
              <w:rPr>
                <w:rFonts w:ascii="Times New Roman" w:hAnsi="Times New Roman" w:cs="Times New Roman"/>
                <w:lang w:val="tr-TR"/>
              </w:rPr>
              <w:t xml:space="preserve"> Kadın/Genç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/Diğer Kırılgan Gruplara </w:t>
            </w:r>
            <w:r w:rsidR="009C6900">
              <w:rPr>
                <w:rFonts w:ascii="Times New Roman" w:hAnsi="Times New Roman" w:cs="Times New Roman"/>
                <w:lang w:val="tr-TR"/>
              </w:rPr>
              <w:t>Dâhil</w:t>
            </w:r>
            <w:r w:rsidR="00781281">
              <w:rPr>
                <w:rFonts w:ascii="Times New Roman" w:hAnsi="Times New Roman" w:cs="Times New Roman"/>
                <w:lang w:val="tr-TR"/>
              </w:rPr>
              <w:t xml:space="preserve"> Olduğu Değerlendirilen Birey Sayısı </w:t>
            </w:r>
            <w:r>
              <w:rPr>
                <w:rFonts w:ascii="Times New Roman" w:hAnsi="Times New Roman" w:cs="Times New Roman"/>
                <w:lang w:val="tr-TR"/>
              </w:rPr>
              <w:t>(Toplam)*</w:t>
            </w:r>
          </w:p>
        </w:tc>
        <w:tc>
          <w:tcPr>
            <w:tcW w:w="4315" w:type="dxa"/>
          </w:tcPr>
          <w:p w14:paraId="43C54A5A" w14:textId="77777777" w:rsidR="001E13FF" w:rsidRPr="006F3BFB" w:rsidRDefault="001E13FF" w:rsidP="00CD2E6A">
            <w:pPr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71AEDE0A" w14:textId="77777777" w:rsidR="00674A34" w:rsidRDefault="00674A34" w:rsidP="001E13FF">
      <w:pPr>
        <w:jc w:val="both"/>
        <w:rPr>
          <w:rFonts w:ascii="Times New Roman" w:hAnsi="Times New Roman" w:cs="Times New Roman"/>
          <w:lang w:val="tr-TR"/>
        </w:rPr>
      </w:pPr>
    </w:p>
    <w:p w14:paraId="5C89210A" w14:textId="7F269563" w:rsidR="001E13FF" w:rsidRPr="001E13FF" w:rsidRDefault="001E13FF" w:rsidP="001E13FF">
      <w:pPr>
        <w:jc w:val="both"/>
        <w:rPr>
          <w:b/>
        </w:rPr>
      </w:pPr>
      <w:r>
        <w:rPr>
          <w:b/>
          <w:color w:val="FF0000"/>
        </w:rPr>
        <w:t xml:space="preserve">* </w:t>
      </w:r>
      <w:proofErr w:type="spellStart"/>
      <w:r w:rsidR="000C1071">
        <w:rPr>
          <w:color w:val="FF0000"/>
        </w:rPr>
        <w:t>İ</w:t>
      </w:r>
      <w:r w:rsidRPr="001E13FF">
        <w:rPr>
          <w:color w:val="FF0000"/>
        </w:rPr>
        <w:t>mzalanacak</w:t>
      </w:r>
      <w:proofErr w:type="spellEnd"/>
      <w:r w:rsidRPr="001E13FF">
        <w:rPr>
          <w:color w:val="FF0000"/>
        </w:rPr>
        <w:t xml:space="preserve"> </w:t>
      </w:r>
      <w:proofErr w:type="spellStart"/>
      <w:r w:rsidRPr="001E13FF">
        <w:rPr>
          <w:color w:val="FF0000"/>
        </w:rPr>
        <w:t>s</w:t>
      </w:r>
      <w:r w:rsidRPr="001E13FF">
        <w:rPr>
          <w:bCs/>
          <w:color w:val="FF0000"/>
        </w:rPr>
        <w:t>özleşmede</w:t>
      </w:r>
      <w:proofErr w:type="spellEnd"/>
      <w:r w:rsidRPr="001E13FF">
        <w:rPr>
          <w:bCs/>
          <w:color w:val="FF0000"/>
        </w:rPr>
        <w:t xml:space="preserve">, </w:t>
      </w:r>
      <w:proofErr w:type="spellStart"/>
      <w:r w:rsidRPr="001E13FF">
        <w:rPr>
          <w:bCs/>
          <w:color w:val="FF0000"/>
        </w:rPr>
        <w:t>değerlendirme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aşamasında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yararlanıcıya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ek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puan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sağlayan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hususların</w:t>
      </w:r>
      <w:proofErr w:type="spellEnd"/>
      <w:r w:rsidRPr="001E13FF">
        <w:rPr>
          <w:bCs/>
          <w:color w:val="FF0000"/>
        </w:rPr>
        <w:t xml:space="preserve"> (</w:t>
      </w:r>
      <w:proofErr w:type="spellStart"/>
      <w:r w:rsidRPr="001E13FF">
        <w:rPr>
          <w:bCs/>
          <w:color w:val="FF0000"/>
        </w:rPr>
        <w:t>kadın</w:t>
      </w:r>
      <w:proofErr w:type="spellEnd"/>
      <w:r w:rsidR="00781281">
        <w:rPr>
          <w:bCs/>
          <w:color w:val="FF0000"/>
        </w:rPr>
        <w:t xml:space="preserve">, </w:t>
      </w:r>
      <w:proofErr w:type="spellStart"/>
      <w:r w:rsidR="00FC57BB">
        <w:rPr>
          <w:bCs/>
          <w:color w:val="FF0000"/>
        </w:rPr>
        <w:t>genç</w:t>
      </w:r>
      <w:proofErr w:type="spellEnd"/>
      <w:r w:rsidR="00781281">
        <w:rPr>
          <w:bCs/>
          <w:color w:val="FF0000"/>
        </w:rPr>
        <w:t xml:space="preserve"> </w:t>
      </w:r>
      <w:proofErr w:type="spellStart"/>
      <w:r w:rsidR="00781281">
        <w:rPr>
          <w:bCs/>
          <w:color w:val="FF0000"/>
        </w:rPr>
        <w:t>istihdamı</w:t>
      </w:r>
      <w:proofErr w:type="spellEnd"/>
      <w:r w:rsidRPr="001E13FF">
        <w:rPr>
          <w:bCs/>
          <w:color w:val="FF0000"/>
        </w:rPr>
        <w:t xml:space="preserve"> vb.) </w:t>
      </w:r>
      <w:proofErr w:type="spellStart"/>
      <w:r w:rsidRPr="001E13FF">
        <w:rPr>
          <w:bCs/>
          <w:color w:val="FF0000"/>
        </w:rPr>
        <w:t>yerine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getirilmemesi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durumunda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uygulanacak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ceza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hükümleri</w:t>
      </w:r>
      <w:proofErr w:type="spellEnd"/>
      <w:r w:rsidRPr="001E13FF">
        <w:rPr>
          <w:bCs/>
          <w:color w:val="FF0000"/>
        </w:rPr>
        <w:t xml:space="preserve"> de </w:t>
      </w:r>
      <w:proofErr w:type="spellStart"/>
      <w:r w:rsidRPr="001E13FF">
        <w:rPr>
          <w:bCs/>
          <w:color w:val="FF0000"/>
        </w:rPr>
        <w:t>yer</w:t>
      </w:r>
      <w:proofErr w:type="spellEnd"/>
      <w:r w:rsidRPr="001E13FF">
        <w:rPr>
          <w:bCs/>
          <w:color w:val="FF0000"/>
        </w:rPr>
        <w:t xml:space="preserve"> </w:t>
      </w:r>
      <w:proofErr w:type="spellStart"/>
      <w:r w:rsidRPr="001E13FF">
        <w:rPr>
          <w:bCs/>
          <w:color w:val="FF0000"/>
        </w:rPr>
        <w:t>alır</w:t>
      </w:r>
      <w:proofErr w:type="spellEnd"/>
      <w:r w:rsidRPr="001E13FF">
        <w:rPr>
          <w:bCs/>
          <w:color w:val="FF0000"/>
        </w:rPr>
        <w:t>.</w:t>
      </w:r>
    </w:p>
    <w:p w14:paraId="13C573B2" w14:textId="77777777" w:rsidR="00366B57" w:rsidRDefault="00366B57" w:rsidP="00D764B2">
      <w:pPr>
        <w:jc w:val="both"/>
        <w:rPr>
          <w:rFonts w:ascii="Times New Roman" w:hAnsi="Times New Roman" w:cs="Times New Roman"/>
          <w:lang w:val="tr-TR"/>
        </w:rPr>
      </w:pPr>
    </w:p>
    <w:p w14:paraId="18F43F32" w14:textId="77777777" w:rsidR="00543619" w:rsidRDefault="00543619" w:rsidP="00D764B2">
      <w:pPr>
        <w:jc w:val="both"/>
        <w:rPr>
          <w:rFonts w:ascii="Times New Roman" w:hAnsi="Times New Roman" w:cs="Times New Roman"/>
          <w:lang w:val="tr-TR"/>
        </w:rPr>
      </w:pPr>
    </w:p>
    <w:p w14:paraId="6D29183C" w14:textId="7EFB48E9" w:rsidR="00D764B2" w:rsidRPr="006F3BFB" w:rsidRDefault="008649BE" w:rsidP="00D764B2">
      <w:pPr>
        <w:jc w:val="both"/>
        <w:rPr>
          <w:rFonts w:ascii="Times New Roman" w:hAnsi="Times New Roman" w:cs="Times New Roman"/>
          <w:lang w:val="tr-TR"/>
        </w:rPr>
      </w:pPr>
      <w:r w:rsidRPr="006F3BFB">
        <w:rPr>
          <w:rFonts w:ascii="Times New Roman" w:hAnsi="Times New Roman" w:cs="Times New Roman"/>
          <w:lang w:val="tr-TR"/>
        </w:rPr>
        <w:t xml:space="preserve">Bu beyan, başvuru tarihi itibarıyla geçerli </w:t>
      </w:r>
      <w:r w:rsidRPr="006F3BFB">
        <w:rPr>
          <w:rFonts w:ascii="Times New Roman" w:hAnsi="Times New Roman" w:cs="Times New Roman"/>
          <w:b/>
          <w:lang w:val="tr-TR"/>
        </w:rPr>
        <w:t>SGK k</w:t>
      </w:r>
      <w:r w:rsidR="00D764B2" w:rsidRPr="006F3BFB">
        <w:rPr>
          <w:rFonts w:ascii="Times New Roman" w:hAnsi="Times New Roman" w:cs="Times New Roman"/>
          <w:b/>
          <w:lang w:val="tr-TR"/>
        </w:rPr>
        <w:t xml:space="preserve">ayıtlarına ve/veya </w:t>
      </w:r>
      <w:r w:rsidR="00FC57BB">
        <w:rPr>
          <w:rFonts w:ascii="Times New Roman" w:hAnsi="Times New Roman" w:cs="Times New Roman"/>
          <w:b/>
          <w:lang w:val="tr-TR"/>
        </w:rPr>
        <w:t>kooperatifin</w:t>
      </w:r>
      <w:r w:rsidRPr="006F3BFB">
        <w:rPr>
          <w:rFonts w:ascii="Times New Roman" w:hAnsi="Times New Roman" w:cs="Times New Roman"/>
          <w:b/>
          <w:lang w:val="tr-TR"/>
        </w:rPr>
        <w:t xml:space="preserve"> insan kaynakları</w:t>
      </w:r>
      <w:r w:rsidRPr="006F3BFB">
        <w:rPr>
          <w:rFonts w:ascii="Times New Roman" w:hAnsi="Times New Roman" w:cs="Times New Roman"/>
          <w:lang w:val="tr-TR"/>
        </w:rPr>
        <w:t xml:space="preserve"> verilerine dayanarak hazırlanmıştır. Talep edilmesi</w:t>
      </w:r>
      <w:r w:rsidR="00D764B2" w:rsidRPr="006F3BFB">
        <w:rPr>
          <w:rFonts w:ascii="Times New Roman" w:hAnsi="Times New Roman" w:cs="Times New Roman"/>
          <w:lang w:val="tr-TR"/>
        </w:rPr>
        <w:t xml:space="preserve"> hâlinde destekleyici belgeler</w:t>
      </w:r>
      <w:r w:rsidRPr="006F3BFB">
        <w:rPr>
          <w:rFonts w:ascii="Times New Roman" w:hAnsi="Times New Roman" w:cs="Times New Roman"/>
          <w:lang w:val="tr-TR"/>
        </w:rPr>
        <w:t xml:space="preserve"> sunulacaktır.</w:t>
      </w:r>
    </w:p>
    <w:p w14:paraId="5C93A30A" w14:textId="157E0A88" w:rsidR="00746085" w:rsidRDefault="00B03EA7" w:rsidP="004F0AE2">
      <w:pPr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Başvuru sahibi, burada beyan edilen tüm bilgilerinin </w:t>
      </w:r>
      <w:r w:rsidR="00FC57BB">
        <w:rPr>
          <w:rFonts w:ascii="Times New Roman" w:hAnsi="Times New Roman" w:cs="Times New Roman"/>
          <w:sz w:val="20"/>
          <w:szCs w:val="20"/>
          <w:lang w:val="tr-TR"/>
        </w:rPr>
        <w:t>Güney</w:t>
      </w:r>
      <w:r w:rsidR="00BF58DA">
        <w:rPr>
          <w:rFonts w:ascii="Times New Roman" w:hAnsi="Times New Roman" w:cs="Times New Roman"/>
          <w:sz w:val="20"/>
          <w:szCs w:val="20"/>
          <w:lang w:val="tr-TR"/>
        </w:rPr>
        <w:t xml:space="preserve"> Marmara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Kalkınma Ajansı tarafından;</w:t>
      </w:r>
      <w:r w:rsidR="006A1E09">
        <w:rPr>
          <w:rFonts w:ascii="Times New Roman" w:hAnsi="Times New Roman" w:cs="Times New Roman"/>
          <w:sz w:val="20"/>
          <w:szCs w:val="20"/>
          <w:lang w:val="tr-TR"/>
        </w:rPr>
        <w:t xml:space="preserve"> 6698 sayılı Kişisel Verilerin Korunması Kanunu kapsamında,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 xml:space="preserve"> başvurus</w:t>
      </w:r>
      <w:r w:rsidR="0079671F">
        <w:rPr>
          <w:rFonts w:ascii="Times New Roman" w:hAnsi="Times New Roman" w:cs="Times New Roman"/>
          <w:sz w:val="20"/>
          <w:szCs w:val="20"/>
          <w:lang w:val="tr-TR"/>
        </w:rPr>
        <w:t>u yapılan projenin değerlendir</w:t>
      </w:r>
      <w:r w:rsidRPr="00B03EA7">
        <w:rPr>
          <w:rFonts w:ascii="Times New Roman" w:hAnsi="Times New Roman" w:cs="Times New Roman"/>
          <w:sz w:val="20"/>
          <w:szCs w:val="20"/>
          <w:lang w:val="tr-TR"/>
        </w:rPr>
        <w:t>me sürecinin yürütülmesi amacı ve Ajansın kişisel verilerin işlenmesine ilişkin aydınlatma metninde yer alan amaçlarla sınırlı olarak işlendiğine dair aydınlatıldığını beyan ve kabul eder.</w:t>
      </w:r>
      <w:r>
        <w:rPr>
          <w:rFonts w:ascii="Times New Roman" w:hAnsi="Times New Roman" w:cs="Times New Roman"/>
          <w:sz w:val="20"/>
          <w:szCs w:val="20"/>
          <w:lang w:val="tr-TR"/>
        </w:rPr>
        <w:t xml:space="preserve"> </w:t>
      </w:r>
    </w:p>
    <w:p w14:paraId="26E2B08B" w14:textId="77777777" w:rsidR="00366B57" w:rsidRDefault="00366B57" w:rsidP="004F0AE2">
      <w:pPr>
        <w:jc w:val="both"/>
        <w:rPr>
          <w:rFonts w:ascii="Times New Roman" w:hAnsi="Times New Roman" w:cs="Times New Roman"/>
          <w:b/>
          <w:lang w:val="tr-TR"/>
        </w:rPr>
      </w:pPr>
      <w:bookmarkStart w:id="0" w:name="_GoBack"/>
      <w:bookmarkEnd w:id="0"/>
    </w:p>
    <w:p w14:paraId="619B8C47" w14:textId="77777777" w:rsidR="00D764B2" w:rsidRPr="000E1254" w:rsidRDefault="00D764B2" w:rsidP="000E1254">
      <w:pPr>
        <w:pStyle w:val="GvdeMetni"/>
        <w:spacing w:before="143"/>
        <w:ind w:left="116"/>
        <w:jc w:val="center"/>
        <w:rPr>
          <w:rFonts w:ascii="Times New Roman" w:hAnsi="Times New Roman" w:cs="Times New Roman"/>
          <w:b/>
          <w:lang w:val="tr-TR"/>
        </w:rPr>
      </w:pPr>
      <w:r w:rsidRPr="000E1254">
        <w:rPr>
          <w:rFonts w:ascii="Times New Roman" w:hAnsi="Times New Roman" w:cs="Times New Roman"/>
          <w:b/>
          <w:lang w:val="tr-TR"/>
        </w:rPr>
        <w:t>Başvuru Sahibi</w:t>
      </w:r>
      <w:r w:rsidR="00405DA9">
        <w:rPr>
          <w:rFonts w:ascii="Times New Roman" w:hAnsi="Times New Roman" w:cs="Times New Roman"/>
          <w:b/>
          <w:lang w:val="tr-TR"/>
        </w:rPr>
        <w:t>/Ortak</w:t>
      </w:r>
      <w:r w:rsidRPr="000E1254">
        <w:rPr>
          <w:rFonts w:ascii="Times New Roman" w:hAnsi="Times New Roman" w:cs="Times New Roman"/>
          <w:b/>
          <w:lang w:val="tr-TR"/>
        </w:rPr>
        <w:t xml:space="preserve"> Kuruluş Yetkilisi/Yetkilileri</w:t>
      </w:r>
    </w:p>
    <w:tbl>
      <w:tblPr>
        <w:tblStyle w:val="TabloKlavuzu"/>
        <w:tblW w:w="505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0"/>
        <w:gridCol w:w="3119"/>
        <w:gridCol w:w="3379"/>
      </w:tblGrid>
      <w:tr w:rsidR="00D764B2" w:rsidRPr="00DE6221" w14:paraId="4EE3B62B" w14:textId="77777777" w:rsidTr="00746085">
        <w:trPr>
          <w:trHeight w:val="555"/>
        </w:trPr>
        <w:tc>
          <w:tcPr>
            <w:tcW w:w="1277" w:type="pct"/>
          </w:tcPr>
          <w:p w14:paraId="27615A15" w14:textId="77777777" w:rsidR="00D764B2" w:rsidRPr="006F3BFB" w:rsidRDefault="00D764B2" w:rsidP="00746085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787" w:type="pct"/>
            <w:hideMark/>
          </w:tcPr>
          <w:p w14:paraId="5CC9ACBF" w14:textId="77777777" w:rsidR="00D764B2" w:rsidRPr="006F3BFB" w:rsidRDefault="00D764B2">
            <w:pPr>
              <w:pStyle w:val="GvdeMetni"/>
              <w:spacing w:before="143"/>
              <w:jc w:val="center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>1. Yetkili Kişi</w:t>
            </w:r>
          </w:p>
        </w:tc>
        <w:tc>
          <w:tcPr>
            <w:tcW w:w="1936" w:type="pct"/>
            <w:hideMark/>
          </w:tcPr>
          <w:p w14:paraId="3FF5026A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/>
              </w:rPr>
            </w:pPr>
            <w:r w:rsidRPr="006F3BFB">
              <w:rPr>
                <w:rFonts w:ascii="Times New Roman" w:hAnsi="Times New Roman" w:cs="Times New Roman"/>
                <w:b/>
                <w:lang w:val="tr-TR"/>
              </w:rPr>
              <w:t xml:space="preserve">2. Yetkili Kişi </w:t>
            </w:r>
          </w:p>
          <w:p w14:paraId="356A6CFB" w14:textId="77777777" w:rsidR="00D764B2" w:rsidRPr="006F3BFB" w:rsidRDefault="00D764B2">
            <w:pPr>
              <w:jc w:val="center"/>
              <w:rPr>
                <w:rFonts w:ascii="Times New Roman" w:hAnsi="Times New Roman" w:cs="Times New Roman"/>
                <w:b/>
                <w:lang w:val="tr-TR" w:bidi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(Müşterek İmza ile Temsil ve İlzam Edilen Kurumlar İçin)</w:t>
            </w:r>
          </w:p>
        </w:tc>
      </w:tr>
      <w:tr w:rsidR="00D764B2" w:rsidRPr="006F3BFB" w14:paraId="2F643618" w14:textId="77777777" w:rsidTr="00746085">
        <w:trPr>
          <w:trHeight w:val="396"/>
        </w:trPr>
        <w:tc>
          <w:tcPr>
            <w:tcW w:w="1277" w:type="pct"/>
            <w:hideMark/>
          </w:tcPr>
          <w:p w14:paraId="10D0796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Adı Soyadı</w:t>
            </w:r>
          </w:p>
        </w:tc>
        <w:tc>
          <w:tcPr>
            <w:tcW w:w="1787" w:type="pct"/>
          </w:tcPr>
          <w:p w14:paraId="28CEE9FF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4F3933C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209F1EB5" w14:textId="77777777" w:rsidTr="00746085">
        <w:trPr>
          <w:trHeight w:val="377"/>
        </w:trPr>
        <w:tc>
          <w:tcPr>
            <w:tcW w:w="1277" w:type="pct"/>
            <w:hideMark/>
          </w:tcPr>
          <w:p w14:paraId="327C13A2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TC Kimlik No</w:t>
            </w:r>
          </w:p>
        </w:tc>
        <w:tc>
          <w:tcPr>
            <w:tcW w:w="1787" w:type="pct"/>
          </w:tcPr>
          <w:p w14:paraId="5D09EA5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606F15A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7B3C5BFB" w14:textId="77777777" w:rsidTr="00746085">
        <w:trPr>
          <w:trHeight w:val="377"/>
        </w:trPr>
        <w:tc>
          <w:tcPr>
            <w:tcW w:w="1277" w:type="pct"/>
            <w:hideMark/>
          </w:tcPr>
          <w:p w14:paraId="1369DA93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Unvan</w:t>
            </w:r>
          </w:p>
        </w:tc>
        <w:tc>
          <w:tcPr>
            <w:tcW w:w="1787" w:type="pct"/>
          </w:tcPr>
          <w:p w14:paraId="5EF3048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C029C8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6F3BFB" w14:paraId="1C852B07" w14:textId="77777777" w:rsidTr="00746085">
        <w:trPr>
          <w:trHeight w:val="393"/>
        </w:trPr>
        <w:tc>
          <w:tcPr>
            <w:tcW w:w="1277" w:type="pct"/>
            <w:hideMark/>
          </w:tcPr>
          <w:p w14:paraId="55A1A411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Tarih</w:t>
            </w:r>
          </w:p>
        </w:tc>
        <w:tc>
          <w:tcPr>
            <w:tcW w:w="1787" w:type="pct"/>
          </w:tcPr>
          <w:p w14:paraId="352011F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2A5F13BE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  <w:tr w:rsidR="00D764B2" w:rsidRPr="00DE6221" w14:paraId="0D4F1335" w14:textId="77777777" w:rsidTr="00746085">
        <w:trPr>
          <w:trHeight w:val="1682"/>
        </w:trPr>
        <w:tc>
          <w:tcPr>
            <w:tcW w:w="1277" w:type="pct"/>
            <w:hideMark/>
          </w:tcPr>
          <w:p w14:paraId="3BD07E90" w14:textId="77777777" w:rsidR="00CB09A3" w:rsidRDefault="00CB09A3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  <w:p w14:paraId="48943E0B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  <w:r w:rsidRPr="006F3BFB">
              <w:rPr>
                <w:rFonts w:ascii="Times New Roman" w:hAnsi="Times New Roman" w:cs="Times New Roman"/>
                <w:lang w:val="tr-TR"/>
              </w:rPr>
              <w:t>İmza ve Mühür veya Kurum Kaşesi</w:t>
            </w:r>
          </w:p>
        </w:tc>
        <w:tc>
          <w:tcPr>
            <w:tcW w:w="1787" w:type="pct"/>
          </w:tcPr>
          <w:p w14:paraId="7A1CFCC4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  <w:tc>
          <w:tcPr>
            <w:tcW w:w="1936" w:type="pct"/>
          </w:tcPr>
          <w:p w14:paraId="4519E410" w14:textId="77777777" w:rsidR="00D764B2" w:rsidRPr="006F3BFB" w:rsidRDefault="00D764B2">
            <w:pPr>
              <w:pStyle w:val="GvdeMetni"/>
              <w:spacing w:before="143"/>
              <w:rPr>
                <w:rFonts w:ascii="Times New Roman" w:hAnsi="Times New Roman" w:cs="Times New Roman"/>
                <w:lang w:val="tr-TR"/>
              </w:rPr>
            </w:pPr>
          </w:p>
        </w:tc>
      </w:tr>
    </w:tbl>
    <w:p w14:paraId="2DA0801E" w14:textId="77777777" w:rsidR="006F3BFB" w:rsidRPr="006F3BFB" w:rsidRDefault="006F3BFB" w:rsidP="006F3BFB">
      <w:pPr>
        <w:rPr>
          <w:lang w:val="tr-TR"/>
        </w:rPr>
      </w:pPr>
    </w:p>
    <w:p w14:paraId="015FCAA8" w14:textId="77777777" w:rsidR="00356279" w:rsidRPr="006F3BFB" w:rsidRDefault="00356279">
      <w:pPr>
        <w:rPr>
          <w:lang w:val="tr-TR"/>
        </w:rPr>
      </w:pPr>
    </w:p>
    <w:sectPr w:rsidR="00356279" w:rsidRPr="006F3BF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12B1D" w14:textId="77777777" w:rsidR="00463655" w:rsidRDefault="00463655" w:rsidP="00657C32">
      <w:pPr>
        <w:spacing w:after="0" w:line="240" w:lineRule="auto"/>
      </w:pPr>
      <w:r>
        <w:separator/>
      </w:r>
    </w:p>
  </w:endnote>
  <w:endnote w:type="continuationSeparator" w:id="0">
    <w:p w14:paraId="54AC958A" w14:textId="77777777" w:rsidR="00463655" w:rsidRDefault="00463655" w:rsidP="00657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22B12" w14:textId="77777777" w:rsidR="00463655" w:rsidRDefault="00463655" w:rsidP="00657C32">
      <w:pPr>
        <w:spacing w:after="0" w:line="240" w:lineRule="auto"/>
      </w:pPr>
      <w:r>
        <w:separator/>
      </w:r>
    </w:p>
  </w:footnote>
  <w:footnote w:type="continuationSeparator" w:id="0">
    <w:p w14:paraId="4ECA8AED" w14:textId="77777777" w:rsidR="00463655" w:rsidRDefault="00463655" w:rsidP="00657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0F1F0" w14:textId="20F3249F" w:rsidR="00366B57" w:rsidRPr="00366B57" w:rsidRDefault="00366B57" w:rsidP="00366B57">
    <w:pPr>
      <w:pStyle w:val="stBilgi"/>
      <w:rPr>
        <w:b/>
      </w:rPr>
    </w:pPr>
    <w:r w:rsidRPr="00AC0662">
      <w:rPr>
        <w:noProof/>
        <w:sz w:val="6"/>
        <w:szCs w:val="6"/>
        <w:lang w:val="tr-TR" w:eastAsia="tr-TR"/>
      </w:rPr>
      <w:drawing>
        <wp:anchor distT="0" distB="0" distL="114300" distR="114300" simplePos="0" relativeHeight="251659264" behindDoc="1" locked="0" layoutInCell="1" allowOverlap="1" wp14:anchorId="5F72832C" wp14:editId="36A43E77">
          <wp:simplePos x="0" y="0"/>
          <wp:positionH relativeFrom="column">
            <wp:posOffset>-752475</wp:posOffset>
          </wp:positionH>
          <wp:positionV relativeFrom="paragraph">
            <wp:posOffset>-56515</wp:posOffset>
          </wp:positionV>
          <wp:extent cx="768350" cy="768350"/>
          <wp:effectExtent l="0" t="0" r="0" b="0"/>
          <wp:wrapNone/>
          <wp:docPr id="33" name="Resim 33" descr="C:\Users\yasemin.dilek\AppData\Local\Microsoft\Windows\INetCache\Content.Word\Bakanlık Logo yazı iç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yasemin.dilek\AppData\Local\Microsoft\Windows\INetCache\Content.Word\Bakanlık Logo yazı iç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       </w:t>
    </w:r>
    <w:proofErr w:type="spellStart"/>
    <w:r w:rsidRPr="00366B57">
      <w:rPr>
        <w:b/>
      </w:rPr>
      <w:t>Ek</w:t>
    </w:r>
    <w:proofErr w:type="spellEnd"/>
    <w:r w:rsidRPr="00366B57">
      <w:rPr>
        <w:b/>
      </w:rPr>
      <w:t xml:space="preserve"> X</w:t>
    </w:r>
    <w:r w:rsidR="00651AC8">
      <w:rPr>
        <w:b/>
      </w:rPr>
      <w:t>I</w:t>
    </w:r>
    <w:r w:rsidR="00822BDB">
      <w:rPr>
        <w:b/>
      </w:rPr>
      <w:t>II</w:t>
    </w:r>
    <w:r w:rsidRPr="00366B57">
      <w:rPr>
        <w:b/>
      </w:rPr>
      <w:t xml:space="preserve">: </w:t>
    </w:r>
    <w:proofErr w:type="spellStart"/>
    <w:r w:rsidRPr="00366B57">
      <w:rPr>
        <w:b/>
      </w:rPr>
      <w:t>İlave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Puana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Tabi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Kriterlere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İlişkin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Başvuru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Sahibi</w:t>
    </w:r>
    <w:proofErr w:type="spellEnd"/>
    <w:r w:rsidRPr="00366B57">
      <w:rPr>
        <w:b/>
      </w:rPr>
      <w:t xml:space="preserve"> </w:t>
    </w:r>
    <w:proofErr w:type="spellStart"/>
    <w:r w:rsidRPr="00366B57">
      <w:rPr>
        <w:b/>
      </w:rPr>
      <w:t>Beyanı</w:t>
    </w:r>
    <w:proofErr w:type="spellEnd"/>
    <w:r w:rsidR="00AE5B52">
      <w:rPr>
        <w:b/>
      </w:rPr>
      <w:t xml:space="preserve">             </w:t>
    </w:r>
    <w:r w:rsidR="00AE5B52" w:rsidRPr="00AE5B52">
      <w:rPr>
        <w:b/>
        <w:noProof/>
        <w:lang w:val="tr-TR" w:eastAsia="tr-TR"/>
      </w:rPr>
      <w:drawing>
        <wp:inline distT="0" distB="0" distL="0" distR="0" wp14:anchorId="03619B52" wp14:editId="20A6CC80">
          <wp:extent cx="662523" cy="712784"/>
          <wp:effectExtent l="0" t="0" r="4445" b="0"/>
          <wp:docPr id="6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Resim 5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523" cy="712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8E43F4" w14:textId="77777777" w:rsidR="00366B57" w:rsidRDefault="00366B57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FF5320C" wp14:editId="4C8DB12D">
              <wp:simplePos x="0" y="0"/>
              <wp:positionH relativeFrom="column">
                <wp:posOffset>180974</wp:posOffset>
              </wp:positionH>
              <wp:positionV relativeFrom="paragraph">
                <wp:posOffset>55245</wp:posOffset>
              </wp:positionV>
              <wp:extent cx="4352925" cy="9525"/>
              <wp:effectExtent l="0" t="0" r="28575" b="28575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3529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5FAB3A7" id="Düz Bağlayıcı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5pt,4.35pt" to="357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5B5382"/>
    <w:multiLevelType w:val="hybridMultilevel"/>
    <w:tmpl w:val="C84823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E4E49"/>
    <w:multiLevelType w:val="multilevel"/>
    <w:tmpl w:val="AC801AB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B532A4"/>
    <w:multiLevelType w:val="hybridMultilevel"/>
    <w:tmpl w:val="1A10616E"/>
    <w:lvl w:ilvl="0" w:tplc="C11CDDA2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746C2"/>
    <w:multiLevelType w:val="hybridMultilevel"/>
    <w:tmpl w:val="96E08C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1745"/>
    <w:multiLevelType w:val="hybridMultilevel"/>
    <w:tmpl w:val="E572F6B2"/>
    <w:lvl w:ilvl="0" w:tplc="46BCE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D7723"/>
    <w:multiLevelType w:val="hybridMultilevel"/>
    <w:tmpl w:val="D00AAEB8"/>
    <w:lvl w:ilvl="0" w:tplc="6136D41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11"/>
  </w:num>
  <w:num w:numId="13">
    <w:abstractNumId w:val="14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27D7"/>
    <w:rsid w:val="00034616"/>
    <w:rsid w:val="0006063C"/>
    <w:rsid w:val="00064C89"/>
    <w:rsid w:val="000C1071"/>
    <w:rsid w:val="000E1254"/>
    <w:rsid w:val="00122A1D"/>
    <w:rsid w:val="0015074B"/>
    <w:rsid w:val="001E13FF"/>
    <w:rsid w:val="00220B54"/>
    <w:rsid w:val="002645AB"/>
    <w:rsid w:val="0029639D"/>
    <w:rsid w:val="002B3C8F"/>
    <w:rsid w:val="002D2C04"/>
    <w:rsid w:val="00300FD8"/>
    <w:rsid w:val="00326F90"/>
    <w:rsid w:val="00356279"/>
    <w:rsid w:val="00366B57"/>
    <w:rsid w:val="00387DD7"/>
    <w:rsid w:val="003D50B4"/>
    <w:rsid w:val="003D645E"/>
    <w:rsid w:val="00405DA9"/>
    <w:rsid w:val="00423A2E"/>
    <w:rsid w:val="004312FE"/>
    <w:rsid w:val="00463655"/>
    <w:rsid w:val="004825D9"/>
    <w:rsid w:val="004B347A"/>
    <w:rsid w:val="004F0AE2"/>
    <w:rsid w:val="00543619"/>
    <w:rsid w:val="00577931"/>
    <w:rsid w:val="005D24C5"/>
    <w:rsid w:val="00641479"/>
    <w:rsid w:val="00651AC8"/>
    <w:rsid w:val="00657C32"/>
    <w:rsid w:val="00670F7F"/>
    <w:rsid w:val="00674A34"/>
    <w:rsid w:val="006A1E09"/>
    <w:rsid w:val="006F3BFB"/>
    <w:rsid w:val="00741401"/>
    <w:rsid w:val="00746085"/>
    <w:rsid w:val="00773608"/>
    <w:rsid w:val="00781281"/>
    <w:rsid w:val="0079671F"/>
    <w:rsid w:val="007A7025"/>
    <w:rsid w:val="0081242C"/>
    <w:rsid w:val="00822BDB"/>
    <w:rsid w:val="00831F4F"/>
    <w:rsid w:val="00847E4C"/>
    <w:rsid w:val="008649BE"/>
    <w:rsid w:val="008D718C"/>
    <w:rsid w:val="00911371"/>
    <w:rsid w:val="00936D9B"/>
    <w:rsid w:val="009421C3"/>
    <w:rsid w:val="00945DD7"/>
    <w:rsid w:val="00961B8E"/>
    <w:rsid w:val="00982BCB"/>
    <w:rsid w:val="009A12A4"/>
    <w:rsid w:val="009C6900"/>
    <w:rsid w:val="00AA1D8D"/>
    <w:rsid w:val="00AB7222"/>
    <w:rsid w:val="00AD0FF7"/>
    <w:rsid w:val="00AD23E8"/>
    <w:rsid w:val="00AE5B52"/>
    <w:rsid w:val="00B03EA7"/>
    <w:rsid w:val="00B223D8"/>
    <w:rsid w:val="00B34A18"/>
    <w:rsid w:val="00B47730"/>
    <w:rsid w:val="00B54DFE"/>
    <w:rsid w:val="00BD5A1B"/>
    <w:rsid w:val="00BF58DA"/>
    <w:rsid w:val="00C25326"/>
    <w:rsid w:val="00C80B8B"/>
    <w:rsid w:val="00C87027"/>
    <w:rsid w:val="00CB0664"/>
    <w:rsid w:val="00CB09A3"/>
    <w:rsid w:val="00CD2E6A"/>
    <w:rsid w:val="00CF1CEE"/>
    <w:rsid w:val="00D330F2"/>
    <w:rsid w:val="00D764B2"/>
    <w:rsid w:val="00DD4FF4"/>
    <w:rsid w:val="00DE2A37"/>
    <w:rsid w:val="00DE6221"/>
    <w:rsid w:val="00E11241"/>
    <w:rsid w:val="00E21618"/>
    <w:rsid w:val="00E55484"/>
    <w:rsid w:val="00F13F6B"/>
    <w:rsid w:val="00F14249"/>
    <w:rsid w:val="00FC57BB"/>
    <w:rsid w:val="00FC693F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3106D2F"/>
  <w14:defaultImageDpi w14:val="330"/>
  <w15:docId w15:val="{68E78FB6-ED1B-4A08-AE73-E512B817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A34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aliases w:val="Liste Parçası"/>
    <w:basedOn w:val="Normal"/>
    <w:link w:val="ListeParagrafChar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isteParagrafChar">
    <w:name w:val="Liste Paragraf Char"/>
    <w:aliases w:val="Liste Parçası Char"/>
    <w:basedOn w:val="VarsaylanParagrafYazTipi"/>
    <w:link w:val="ListeParagraf"/>
    <w:uiPriority w:val="34"/>
    <w:locked/>
    <w:rsid w:val="00300FD8"/>
  </w:style>
  <w:style w:type="character" w:styleId="Kpr">
    <w:name w:val="Hyperlink"/>
    <w:basedOn w:val="VarsaylanParagrafYazTipi"/>
    <w:uiPriority w:val="99"/>
    <w:semiHidden/>
    <w:unhideWhenUsed/>
    <w:rsid w:val="00B03EA7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B3C8F"/>
    <w:rPr>
      <w:color w:val="800080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2B3C8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E1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51AC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51AC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51AC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51AC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51AC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1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D9ACD3-EFC0-494D-81FF-DA11D465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Dr. Emrah BOZKURT</cp:lastModifiedBy>
  <cp:revision>24</cp:revision>
  <dcterms:created xsi:type="dcterms:W3CDTF">2025-06-27T08:01:00Z</dcterms:created>
  <dcterms:modified xsi:type="dcterms:W3CDTF">2025-11-26T11:12:00Z</dcterms:modified>
  <cp:category/>
</cp:coreProperties>
</file>